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ΑΙΤΗΣΗ ΧΟΡΗΓΗΣΗΣ ΥΠΟΤΡΟΦΙΑΣ</w:t>
      </w:r>
    </w:p>
    <w:p>
      <w:r>
        <w:t>Προς: ΔΩΔΕΚΑΝΗΣΙΑΚΗ ΜΕΛΙΣΣΑ</w:t>
        <w:br/>
        <w:br/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Ονοματεπώνυμο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Τόπος γέννησης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Ημερομηνία γέννησης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Ονοματεπώνυμο πατέρα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Επάγγελμα πατέρα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Ονοματεπώνυμο μητέρας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Επάγγελμα μητέρας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Διεύθυνση μόνιμης κατοικίας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E-mail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Τηλέφωνο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Λύκειο αποφοίτησης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Σχολή φοίτησης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  <w:tr>
        <w:tc>
          <w:tcPr>
            <w:tcW w:type="dxa" w:w="4320"/>
          </w:tcPr>
          <w:p>
            <w:r>
              <w:t>Εξάμηνο φοίτησης</w:t>
            </w:r>
          </w:p>
        </w:tc>
        <w:tc>
          <w:tcPr>
            <w:tcW w:type="dxa" w:w="4320"/>
          </w:tcPr>
          <w:p>
            <w:r>
              <w:t>........................................</w:t>
            </w:r>
          </w:p>
        </w:tc>
      </w:tr>
    </w:tbl>
    <w:p>
      <w:r>
        <w:br/>
        <w:t>Δήλωση:</w:t>
        <w:br/>
        <w:t>Σας υποβάλλω τα απαραίτητα δικαιολογητικά για τη χορήγηση υποτροφίας από το Σωματείο για τις προπτυχιακές μου σπουδές στη Σχολή που αναφέρεται ανωτέρω.</w:t>
      </w:r>
    </w:p>
    <w:p>
      <w:r>
        <w:br/>
        <w:t>Δήλωση Επεξεργασίας Προσωπικών Δεδομένων:</w:t>
        <w:br/>
        <w:t>Δηλώνω ότι συναινώ στην επεξεργασία των προσωπικών μου δεδομένων αποκλειστικά για τους σκοπούς αξιολόγησης της αίτησής μου, σύμφωνα με τον ΓΚΠΔ.</w:t>
      </w:r>
    </w:p>
    <w:p>
      <w:r>
        <w:br/>
        <w:t>Ημερομηνία: ____/____/______        Υπογραφή: 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